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6688015" name="0c7692a0-f8d3-11ef-a63a-03db573074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074014" name="0c7692a0-f8d3-11ef-a63a-03db5730744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7307796" name="4c532730-f8e2-11ef-8de8-cbbcb07151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8940" name="4c532730-f8e2-11ef-8de8-cbbcb071516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4193041" name="6cedc2b0-f8f2-11ef-bef2-45f88ee67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667827" name="6cedc2b0-f8f2-11ef-bef2-45f88ee67af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4786023" name="7a79bba0-f8fc-11ef-974f-c341fe0bb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972311" name="7a79bba0-f8fc-11ef-974f-c341fe0bbbb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9900006" name="c0d377b0-f90d-11ef-8377-5fadb4b2ac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496741" name="c0d377b0-f90d-11ef-8377-5fadb4b2acf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1672858" name="17503230-f9a0-11ef-8ccc-f3f55625e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036499" name="17503230-f9a0-11ef-8ccc-f3f55625e10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8941424" name="760884f0-f9a3-11ef-950c-cb7b999e1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769270" name="760884f0-f9a3-11ef-950c-cb7b999e1bf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8558769" name="faa6ebc0-f9a8-11ef-85d2-67c88cc0e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190888" name="faa6ebc0-f9a8-11ef-85d2-67c88cc0ee4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1188303" name="c3d5dcd0-f9be-11ef-a750-affe35e32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388742" name="c3d5dcd0-f9be-11ef-a750-affe35e321b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4777045" name="b2db4b30-f9ce-11ef-9b63-1305082a3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293410" name="b2db4b30-f9ce-11ef-9b63-1305082a31d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6813620" name="4d9b0e50-f8d3-11ef-af55-3f669b9ff7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648513" name="4d9b0e50-f8d3-11ef-af55-3f669b9ff7e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6218484" name="7003f6a0-f8e2-11ef-a195-455c21ed3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129129" name="7003f6a0-f8e2-11ef-a195-455c21ed380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887123" name="529a9ae0-f8f3-11ef-bdc6-0d866ba41a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043944" name="529a9ae0-f8f3-11ef-bdc6-0d866ba41af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1251974" name="c38e76d0-f8fe-11ef-b8ef-a935197422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089113" name="c38e76d0-f8fe-11ef-b8ef-a935197422b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1735799" name="f88fcf00-f90d-11ef-84d7-e1cf3d5168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699451" name="f88fcf00-f90d-11ef-84d7-e1cf3d51689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0415211" name="569cb990-f9a0-11ef-bc87-e1802910b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43390" name="569cb990-f9a0-11ef-bc87-e1802910b47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1877167" name="9fe2ef90-f9a3-11ef-af82-27bdacbc0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618752" name="9fe2ef90-f9a3-11ef-af82-27bdacbc0cf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5133552" name="11240fe0-f9a9-11ef-b624-0f8224c28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229421" name="11240fe0-f9a9-11ef-b624-0f8224c28ff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4782758" name="fcaf3ce0-f9be-11ef-916c-cf172b6244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858355" name="fcaf3ce0-f9be-11ef-916c-cf172b62440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807921" name="9dd18d30-f9ce-11ef-899b-77ac153dd6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285825" name="9dd18d30-f9ce-11ef-899b-77ac153dd60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1904656" name="76c1e060-f8d3-11ef-a785-8b63332576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263690" name="76c1e060-f8d3-11ef-a785-8b633325764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997016" name="60519810-f8d4-11ef-b571-dfc82e72ff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447153" name="60519810-f8d4-11ef-b571-dfc82e72ff4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0567745" name="7e430a60-f8d5-11ef-96e9-2f1fa5117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771812" name="7e430a60-f8d5-11ef-96e9-2f1fa5117d2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3728067" name="d9785840-f8d5-11ef-a931-fd13f3225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038091" name="d9785840-f8d5-11ef-a931-fd13f322518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3620568" name="5921eca0-f8d6-11ef-8f12-35eb87a872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07277" name="5921eca0-f8d6-11ef-8f12-35eb87a872e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4947844" name="647310c0-f8e0-11ef-a6bb-e7f977aaad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109135" name="647310c0-f8e0-11ef-a6bb-e7f977aaad7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6789784" name="9e129510-f8e2-11ef-83fd-d5b86f558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76688" name="9e129510-f8e2-11ef-83fd-d5b86f55877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9484738" name="e39eb0a0-f8e2-11ef-9709-bb5931666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226922" name="e39eb0a0-f8e2-11ef-9709-bb59316664d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3425623" name="80a61f50-f8e3-11ef-8399-1339fb689d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972378" name="80a61f50-f8e3-11ef-8399-1339fb689de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2086908" name="2edad520-f8e4-11ef-8d13-519bbc5db8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261198" name="2edad520-f8e4-11ef-8d13-519bbc5db8e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739470" name="43ed0220-f8e5-11ef-b376-45a7ef86af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08647" name="43ed0220-f8e5-11ef-b376-45a7ef86afc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0835630" name="7d68b450-f8f3-11ef-8c84-019cab948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557418" name="7d68b450-f8f3-11ef-8c84-019cab9487d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2838033" name="2827c400-f8f7-11ef-9236-6172ff69e7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049227" name="2827c400-f8f7-11ef-9236-6172ff69e7d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4467020" name="255b99c0-f8f9-11ef-85b2-c95bfc2d6c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701323" name="255b99c0-f8f9-11ef-85b2-c95bfc2d6cb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8744922" name="5f62bcb0-f8ff-11ef-9f06-6db14d9a8c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677631" name="5f62bcb0-f8ff-11ef-9f06-6db14d9a8cf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5469675" name="d3a835a0-f8ff-11ef-8eac-b9f10b7d0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672783" name="d3a835a0-f8ff-11ef-8eac-b9f10b7d046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5989374" name="75aa3560-f900-11ef-b8df-fb489231a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835845" name="75aa3560-f900-11ef-b8df-fb489231a9b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7005439" name="e8d19420-f900-11ef-84e1-3baa0661e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385665" name="e8d19420-f900-11ef-84e1-3baa0661ec5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3385153" name="02bf2d40-f909-11ef-8de0-395514671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416090" name="02bf2d40-f909-11ef-8de0-39551467147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0693183" name="ebdf52e0-f90c-11ef-b77a-d32d468411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574422" name="ebdf52e0-f90c-11ef-b77a-d32d4684119c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9324485" name="0e7cc110-f90e-11ef-be11-f70b00a57f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139768" name="0e7cc110-f90e-11ef-be11-f70b00a57f7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4109861" name="3abe7240-f90f-11ef-bae4-0fee8f9016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827203" name="3abe7240-f90f-11ef-bae4-0fee8f90166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9166429" name="b1e38b80-f90f-11ef-bf6c-114507e3b7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139845" name="b1e38b80-f90f-11ef-bf6c-114507e3b77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Treppe zu Terrasse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4164241" name="d2486ed0-f910-11ef-a202-43fa563c79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336249" name="d2486ed0-f910-11ef-a202-43fa563c7966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5353471" name="6aa470e0-f9a0-11ef-9052-3bfbd752b9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492251" name="6aa470e0-f9a0-11ef-9052-3bfbd752b9b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55309" name="a265d140-f9a0-11ef-8145-255f3aeda5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326718" name="a265d140-f9a0-11ef-8145-255f3aeda5d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9139928" name="e9cbdcf0-f9a0-11ef-9497-a3054a150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493877" name="e9cbdcf0-f9a0-11ef-9497-a3054a150a79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3715627" name="54c82b30-f9a1-11ef-b35c-2def3b177d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844457" name="54c82b30-f9a1-11ef-b35c-2def3b177dc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7260666" name="cc451680-f9a3-11ef-b2b6-4bfbf86832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108978" name="cc451680-f9a3-11ef-b2b6-4bfbf86832cb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9416331" name="9c58c1f0-f9a4-11ef-9623-7178ad1ec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81114" name="9c58c1f0-f9a4-11ef-9623-7178ad1ecdc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2377905" name="279dae60-f9a5-11ef-9bc8-a9fa99411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599817" name="279dae60-f9a5-11ef-9bc8-a9fa994116f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4003193" name="874b16e0-f9a5-11ef-9c0c-b3a26b05e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707796" name="874b16e0-f9a5-11ef-9c0c-b3a26b05ecf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8387315" name="f9a59340-f9a6-11ef-b66b-9b0c714b8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624010" name="f9a59340-f9a6-11ef-b66b-9b0c714b829b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9603379" name="18ded260-f9a9-11ef-bc57-ad64a9198a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031704" name="18ded260-f9a9-11ef-bc57-ad64a9198a35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7317237" name="9fc71b70-f9a9-11ef-8152-4da21d648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877837" name="9fc71b70-f9a9-11ef-8152-4da21d648b7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9518920" name="01962b70-f9aa-11ef-b7e2-e324e5aaef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386398" name="01962b70-f9aa-11ef-b7e2-e324e5aaef2f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4354138" name="2a0e3500-f9ac-11ef-b652-f5ca70e93a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964729" name="2a0e3500-f9ac-11ef-b652-f5ca70e93a1f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7164955" name="9e1e4940-f9b0-11ef-afdb-294fdc2141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592722" name="9e1e4940-f9b0-11ef-afdb-294fdc21416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388038" name="46eb4bf0-f9bf-11ef-87b1-555c0da896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444659" name="46eb4bf0-f9bf-11ef-87b1-555c0da896fb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5138311" name="fd970f60-f9bf-11ef-ace4-3571e301f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619817" name="fd970f60-f9bf-11ef-ace4-3571e301f0da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0255377" name="7650ab50-f9c0-11ef-a3b9-3722b3310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520352" name="7650ab50-f9c0-11ef-a3b9-3722b3310bb9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9307933" name="eb8f0330-f9c0-11ef-aa18-e5f3d1c3e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979519" name="eb8f0330-f9c0-11ef-aa18-e5f3d1c3e65f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7353176" name="4e31b6e0-f9c1-11ef-ae92-ab4e48a82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863257" name="4e31b6e0-f9c1-11ef-ae92-ab4e48a826b1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4479496" name="f0a60a00-f9cd-11ef-9ce2-c974ddde5f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736015" name="f0a60a00-f9cd-11ef-9ce2-c974ddde5f3f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0414253" name="c4ab3af0-f9ce-11ef-a5d2-e169624b5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109803" name="c4ab3af0-f9ce-11ef-a5d2-e169624b5a6f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9922322" name="5336c6e0-f9cf-11ef-a5c3-578ff5d4c4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261774" name="5336c6e0-f9cf-11ef-a5c3-578ff5d4c477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8614190" name="a9850bb0-f9cf-11ef-90ea-655c7f6e82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633991" name="a9850bb0-f9cf-11ef-90ea-655c7f6e827a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6530111" name="33071270-f9d0-11ef-8b88-73c1124d53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086436" name="33071270-f9d0-11ef-8b88-73c1124d536a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458483" name="2a20e090-f9d6-11ef-a149-9fe774ab8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190156" name="2a20e090-f9d6-11ef-a149-9fe774ab84f2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0282391" name="a1b730e0-f8d3-11ef-a249-ad959ecb44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771400" name="a1b730e0-f8d3-11ef-a249-ad959ecb44cf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7376353" name="7e45e600-f8d4-11ef-97d6-275e93444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199215" name="7e45e600-f8d4-11ef-97d6-275e93444b68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2640129" name="99443000-f8d5-11ef-805d-ed1bf95c9b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103030" name="99443000-f8d5-11ef-805d-ed1bf95c9be6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5593947" name="f9115580-f8d5-11ef-a6e5-77081412f2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257605" name="f9115580-f8d5-11ef-a6e5-77081412f2cf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5807051" name="6ff1ebb0-f8d6-11ef-9cfd-2336450c80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047824" name="6ff1ebb0-f8d6-11ef-9cfd-2336450c80c7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2907289" name="cb2cac40-f8e0-11ef-ac6a-7f3a0cad4b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808877" name="cb2cac40-f8e0-11ef-ac6a-7f3a0cad4ba7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7025862" name="b18adda0-f8e2-11ef-9e60-75bc563a5a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145871" name="b18adda0-f8e2-11ef-9e60-75bc563a5a40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2310224" name="08b59fc0-f8e3-11ef-b67f-03ac8bb447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570077" name="08b59fc0-f8e3-11ef-b67f-03ac8bb447c4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3674894" name="985a63e0-f8e3-11ef-9f62-3b767719ae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201316" name="985a63e0-f8e3-11ef-9f62-3b767719aea4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8272913" name="43ee3010-f8e4-11ef-abd9-4b8fbbf161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382215" name="43ee3010-f8e4-11ef-abd9-4b8fbbf161b6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5525096" name="5ba64fc0-f8e5-11ef-b2d5-6bf20864e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009135" name="5ba64fc0-f8e5-11ef-b2d5-6bf20864e755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0761838" name="973132e0-f8f3-11ef-af26-75dfc008e4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963111" name="973132e0-f8f3-11ef-af26-75dfc008e457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983748" name="3d84d220-f8f7-11ef-a3cd-d1da3131d4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036826" name="3d84d220-f8f7-11ef-a3cd-d1da3131d438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6323414" name="391d4760-f8f9-11ef-870a-4bdef0db0c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364460" name="391d4760-f8f9-11ef-870a-4bdef0db0c6c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6938593" name="74b7b480-f8ff-11ef-a96c-9b2bf939f9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205204" name="74b7b480-f8ff-11ef-a96c-9b2bf939f969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0198402" name="e8e33cd0-f8ff-11ef-b554-870f0e2b8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564032" name="e8e33cd0-f8ff-11ef-b554-870f0e2b8e05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0931088" name="8671dce0-f900-11ef-ab0e-bdb79a398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420262" name="8671dce0-f900-11ef-ab0e-bdb79a3984ca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9396104" name="1890f630-f909-11ef-8c32-c93e1a12a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097398" name="1890f630-f909-11ef-8c32-c93e1a12a2b9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3102224" name="ffc132b0-f90c-11ef-8729-8941f97226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567731" name="ffc132b0-f90c-11ef-8729-8941f9722651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1397517" name="223212a0-f90e-11ef-8b4c-173d4ab5e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002512" name="223212a0-f90e-11ef-8b4c-173d4ab5ed37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9221784" name="2c2347b0-f90f-11ef-98f7-29aefb88c9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386832" name="2c2347b0-f90f-11ef-98f7-29aefb88c917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2201112" name="d6407970-f90f-11ef-9c5a-25d5a955fb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24457" name="d6407970-f90f-11ef-9c5a-25d5a955fb76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5898228" name="b2595fe0-f9a0-11ef-9a8d-c5468bed47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709246" name="b2595fe0-f9a0-11ef-9a8d-c5468bed47b2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1845377" name="fa652170-f9a0-11ef-96f8-77e316517c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815365" name="fa652170-f9a0-11ef-96f8-77e316517ccc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2197831" name="64fce180-f9a1-11ef-a33d-bbdaaadd6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144384" name="64fce180-f9a1-11ef-a33d-bbdaaadd61c6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2548232" name="89fee910-f9a1-11ef-9519-359c9da80c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604531" name="89fee910-f9a1-11ef-9519-359c9da80c05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5392751" name="dc722bb0-f9a3-11ef-be37-d57e7fd8d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666013" name="dc722bb0-f9a3-11ef-be37-d57e7fd8d1a5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1476994" name="ad0b5ad0-f9a4-11ef-9693-bd93bb0696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098397" name="ad0b5ad0-f9a4-11ef-9693-bd93bb0696f6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5005189" name="364f9540-f9a5-11ef-a17d-a91461458d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256756" name="364f9540-f9a5-11ef-a17d-a91461458d8d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3280685" name="994e2490-f9a5-11ef-8fb7-f7bd5ae14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032236" name="994e2490-f9a5-11ef-8fb7-f7bd5ae14276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9551491" name="12bdfbb0-f9a7-11ef-b199-cb4e7dbf3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727991" name="12bdfbb0-f9a7-11ef-b199-cb4e7dbf3d5a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7986085" name="2b7d5cc0-f9a9-11ef-bda8-0f92e86b1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460634" name="2b7d5cc0-f9a9-11ef-bda8-0f92e86b1b77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0720385" name="adfe2d00-f9a9-11ef-8d7b-d30e80a80b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295750" name="adfe2d00-f9a9-11ef-8d7b-d30e80a80be2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5609840" name="0e395690-f9aa-11ef-afcf-47ac47b12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664533" name="0e395690-f9aa-11ef-afcf-47ac47b12fb8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8061208" name="38de0420-f9ac-11ef-b99a-49d9054f3c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141288" name="38de0420-f9ac-11ef-b99a-49d9054f3cb6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7319475" name="bb6937d0-f9b0-11ef-b113-876b2edcc8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743757" name="bb6937d0-f9b0-11ef-b113-876b2edcc830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6648935" name="5c750f60-f9bf-11ef-98bb-856116baf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372968" name="5c750f60-f9bf-11ef-98bb-856116baf2cd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6773896" name="20af9670-f9c0-11ef-82a0-4d8db7293a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820187" name="20af9670-f9c0-11ef-82a0-4d8db7293af4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4819764" name="8db45ee0-f9c0-11ef-b305-d7de17a9c0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836874" name="8db45ee0-f9c0-11ef-b305-d7de17a9c0e9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9582951" name="fdab3e30-f9c0-11ef-9603-bfcb924ac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737101" name="fdab3e30-f9c0-11ef-9603-bfcb924ac5d8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738282" name="6263b280-f9c1-11ef-b8be-6de3f77729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120360" name="6263b280-f9c1-11ef-b8be-6de3f77729f3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316608" name="5960a5a0-f9ce-11ef-a8b5-253adb2fc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512850" name="5960a5a0-f9ce-11ef-a8b5-253adb2fc42c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5162688" name="dea3ca30-f9ce-11ef-a4b8-9dd30f98a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084782" name="dea3ca30-f9ce-11ef-a4b8-9dd30f98abd2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6506155" name="7b4683a0-f9cf-11ef-b33d-c157aaa3bf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363455" name="7b4683a0-f9cf-11ef-b33d-c157aaa3bf0e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5656635" name="b982d380-f9cf-11ef-9cdd-c17c60bf4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448686" name="b982d380-f9cf-11ef-9cdd-c17c60bf40a6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9319991" name="55066150-f9d0-11ef-9acf-6b6bf5b982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203259" name="55066150-f9d0-11ef-9acf-6b6bf5b9827b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2680522" name="62c538d0-f9d4-11ef-89e7-cb65f4eb0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978977" name="62c538d0-f9d4-11ef-89e7-cb65f4eb0f5b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7764063" name="9aabc280-f9d6-11ef-936d-b5c4fcaeca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369293" name="9aabc280-f9d6-11ef-936d-b5c4fcaeca08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Treppenhaus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8288719" name="57b6fe30-f9d7-11ef-98ab-f96d4de7d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495803" name="57b6fe30-f9d7-11ef-98ab-f96d4de7d348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3555355" name="20113ad0-f8d4-11ef-9a37-253c80e0dc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609728" name="20113ad0-f8d4-11ef-9a37-253c80e0dc66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1415869" name="bfe5ddd0-f8d5-11ef-9108-c510f46df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073962" name="bfe5ddd0-f8d5-11ef-9108-c510f46df84d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8427410" name="3b4c9860-f8d6-11ef-96dc-8548e3549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726513" name="3b4c9860-f8d6-11ef-96dc-8548e3549d5a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614876" name="d0e91bd0-f8e2-11ef-b2b1-e9117b1abc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254634" name="d0e91bd0-f8e2-11ef-b2b1-e9117b1abc27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5183980" name="66b07640-f8e3-11ef-ad0f-495bc405ea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510901" name="66b07640-f8e3-11ef-ad0f-495bc405ea91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6563625" name="13ab9aa0-f8e4-11ef-bfe8-07123cd9a9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359815" name="13ab9aa0-f8e4-11ef-bfe8-07123cd9a946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319878" name="087fe390-f900-11ef-a9b3-13da3b578d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15817" name="087fe390-f900-11ef-a9b3-13da3b578d8e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1393435" name="c87e6ea0-f900-11ef-bc95-6d5c17fda1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247665" name="c87e6ea0-f900-11ef-bc95-6d5c17fda107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3264831" name="120be5d0-f90f-11ef-95b1-4f627de4e2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441303" name="120be5d0-f90f-11ef-95b1-4f627de4e2fe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5626625" name="d970b2e0-f9a0-11ef-b92b-73a08bc3b4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692085" name="d970b2e0-f9a0-11ef-b92b-73a08bc3b4a3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9951151" name="3a26ffe0-f9a1-11ef-9c55-1d7b3addb3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426177" name="3a26ffe0-f9a1-11ef-9c55-1d7b3addb37e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61415" name="07f4c920-f8d5-11ef-9d9d-b929c8a1ec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41150" name="07f4c920-f8d5-11ef-9d9d-b929c8a1ec8c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087480" name="95b641f0-f90f-11ef-9a30-f934ed2982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412366" name="95b641f0-f90f-11ef-9a30-f934ed2982d5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1782488" name="7d964b60-f9a0-11ef-92c4-93cb85091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936487" name="7d964b60-f9a0-11ef-92c4-93cb8509134d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7490420" name="c6523400-f9a9-11ef-8ad6-4b48b12065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609038" name="c6523400-f9a9-11ef-8ad6-4b48b120652c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9870941" name="11dea5f0-f9ac-11ef-972b-735f1aed90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961627" name="11dea5f0-f9ac-11ef-972b-735f1aed909e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7276558" name="828fd7c0-f9b0-11ef-a284-87b0fab3ff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21356" name="828fd7c0-f9b0-11ef-a284-87b0fab3ffd6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9052323" name="3e0ef760-f9c0-11ef-968e-b3e9cf2ab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557707" name="3e0ef760-f9c0-11ef-968e-b3e9cf2abbb3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9223148" name="20400df0-f9cf-11ef-b720-e39d92d338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540783" name="20400df0-f9cf-11ef-b720-e39d92d33831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7322138" name="94818f40-f9cf-11ef-85b5-779e56d676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675948" name="94818f40-f9cf-11ef-85b5-779e56d6766d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6122698" name="d4320890-f9cf-11ef-a764-27add6e6a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362540" name="d4320890-f9cf-11ef-a764-27add6e6a6de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5382265" name="4921a940-f8d5-11ef-a26b-7d6d90bf6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359051" name="4921a940-f8d5-11ef-a26b-7d6d90bf64cb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5620066" name="8c6c8660-f8e0-11ef-80eb-a5e8b58119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643340" name="8c6c8660-f8e0-11ef-80eb-a5e8b5811955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2737151" name="334e1850-f8e5-11ef-a970-b95926013b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270445" name="334e1850-f8e5-11ef-a970-b95926013baa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0955911" name="bde0f400-f8ff-11ef-9a88-2fa0abb621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923958" name="bde0f400-f8ff-11ef-9a88-2fa0abb6210f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6589781" name="d86cafa0-f90c-11ef-b85a-b99ee87a5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670343" name="d86cafa0-f90c-11ef-b85a-b99ee87a5004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9931986" name="936f4040-f9a0-11ef-bfbc-15b8ace9b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641753" name="936f4040-f9a0-11ef-bfbc-15b8ace9b071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9044880" name="f0b48590-f9a4-11ef-9f8c-bd7823355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201174" name="f0b48590-f9a4-11ef-9f8c-bd7823355aa1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63475" name="8e2c6c80-f9a9-11ef-91fe-fd0b845a8a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524823" name="8e2c6c80-f9a9-11ef-91fe-fd0b845a8a3f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8017874" name="bed6c270-f9bf-11ef-8ae8-2d8ba014d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438812" name="bed6c270-f9bf-11ef-8ae8-2d8ba014dc79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1670057" name="0838bcd0-f9ce-11ef-92b4-07bae384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255569" name="0838bcd0-f9ce-11ef-92b4-07bae3848167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2341648" name="8a2fc7b0-f8de-11ef-9bb3-43bb7ecee1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844537" name="8a2fc7b0-f8de-11ef-9bb3-43bb7ecee187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014860" name="a46384f0-f9bf-11ef-83e6-754c548da7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944331" name="a46384f0-f9bf-11ef-83e6-754c548da745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Wandschrank Gang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8188014" name="a6bbf620-f90a-11ef-8cb5-afdcd3b45a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814818" name="a6bbf620-f90a-11ef-8cb5-afdcd3b45a58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Klinkerplatten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4980615" name="14343620-f8e5-11ef-a881-8506eef8e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101692" name="14343620-f8e5-11ef-a881-8506eef8e115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7708997" name="06f513f0-f8f7-11ef-a349-9914c74027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101312" name="06f513f0-f8f7-11ef-a349-9914c74027ac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8033060" name="093a8530-f8f9-11ef-801f-07b3533638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562037" name="093a8530-f8f9-11ef-801f-07b353363859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5953095" name="95a1c2d0-f8ff-11ef-8a00-5bb1b22ac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423079" name="95a1c2d0-f8ff-11ef-8a00-5bb1b22ac1b4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1489408" name="7b264e50-f907-11ef-9a3c-4180f5b13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309675" name="7b264e50-f907-11ef-9a3c-4180f5b13354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9068346" name="1c5cc1a0-f9c1-11ef-9abe-2be8c4acf8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970737" name="1c5cc1a0-f9c1-11ef-9abe-2be8c4acf84a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alle Wohnungen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  <w:p>
            <w:pPr>
              <w:spacing w:before="0" w:after="0" w:line="240" w:lineRule="auto"/>
            </w:pPr>
            <w:r>
              <w:t>alle Küchen</w:t>
            </w:r>
          </w:p>
        </w:tc>
        <w:tc>
          <w:p>
            <w:pPr>
              <w:spacing w:before="0" w:after="0" w:line="240" w:lineRule="auto"/>
            </w:pPr>
            <w:r>
              <w:t>Spühlbecken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7222301" name="8abafc70-f8f9-11ef-afbc-7529209c77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439843" name="8abafc70-f8f9-11ef-afbc-7529209c77c8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Wohnzimmer-DG</w:t>
            </w:r>
          </w:p>
        </w:tc>
        <w:tc>
          <w:p>
            <w:pPr>
              <w:spacing w:before="0" w:after="0" w:line="240" w:lineRule="auto"/>
            </w:pPr>
            <w:r>
              <w:t>Deckenplatten inkl Kleber und 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9725024" name="fe8b1a20-f900-11ef-8eae-35f39f0c54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023287" name="fe8b1a20-f900-11ef-8eae-35f39f0c5418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jede Wohnung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  <w:p>
            <w:pPr>
              <w:spacing w:before="0" w:after="0" w:line="240" w:lineRule="auto"/>
            </w:pPr>
            <w:r>
              <w:t>Wandschrank Gang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8416982" name="475549b0-f901-11ef-adbb-cd67b07ad5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839673" name="475549b0-f901-11ef-adbb-cd67b07ad51a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0522104" name="94a80da0-f90c-11ef-a888-f5cc4a96e0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843755" name="94a80da0-f90c-11ef-a888-f5cc4a96e031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alle Balkone</w:t>
            </w:r>
          </w:p>
          <w:p>
            <w:pPr>
              <w:spacing w:before="0" w:after="0" w:line="240" w:lineRule="auto"/>
            </w:pPr>
            <w:r>
              <w:t>1.OG - DG</w:t>
            </w:r>
          </w:p>
        </w:tc>
        <w:tc>
          <w:p>
            <w:pPr>
              <w:spacing w:before="0" w:after="0" w:line="240" w:lineRule="auto"/>
            </w:pPr>
            <w:r>
              <w:t>Balkonbrüstung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0198829" name="7e9e0460-f911-11ef-b484-a3260723de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040908" name="7e9e0460-f911-11ef-b484-a3260723de13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weiss/ 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1117148" name="2715af20-f9a4-11ef-abe6-1d8f99f27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90997" name="2715af20-f9a4-11ef-abe6-1d8f99f2725f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9027136" name="c8a16d70-f9a4-11ef-8adb-8502d81db0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18153" name="c8a16d70-f9a4-11ef-8adb-8502d81db088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4783947" name="4b2b6570-f9a5-11ef-9c02-7bb7fc40d5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108008" name="4b2b6570-f9a5-11ef-9c02-7bb7fc40d5b8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8484955" name="dbd7e020-f9a6-11ef-916f-a711460a2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55699" name="dbd7e020-f9a6-11ef-916f-a711460a2159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524289" name="54775270-f9a9-11ef-91e4-05680dc88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415744" name="54775270-f9a9-11ef-91e4-05680dc88f61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braun (alt)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5791143" name="a2c0dc00-f9c0-11ef-adf9-cb72ca225f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55084" name="a2c0dc00-f9c0-11ef-adf9-cb72ca225fc5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Bidenbelag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0306435" name="211aabf0-f9ce-11ef-a7f7-1f036e822a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070715" name="211aabf0-f9ce-11ef-a7f7-1f036e822aab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alle Küchen</w:t>
            </w:r>
          </w:p>
          <w:p>
            <w:pPr>
              <w:spacing w:before="0" w:after="0" w:line="240" w:lineRule="auto"/>
            </w:pPr>
            <w:r>
              <w:t>jede Wohnung </w:t>
            </w:r>
          </w:p>
        </w:tc>
        <w:tc>
          <w:p>
            <w:pPr>
              <w:spacing w:before="0" w:after="0" w:line="240" w:lineRule="auto"/>
            </w:pPr>
            <w:r>
              <w:t>alter Herd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6748287" name="b0fba3d0-f9d0-11ef-84c0-df07f5e7ad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066563" name="b0fba3d0-f9d0-11ef-84c0-df07f5e7adae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alle Küchen</w:t>
            </w:r>
          </w:p>
          <w:p>
            <w:pPr>
              <w:spacing w:before="0" w:after="0" w:line="240" w:lineRule="auto"/>
            </w:pPr>
            <w:r>
              <w:t>jede Wohnung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FL-Leuchte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8600887" name="1eeeb1f0-f9d3-11ef-a3bf-1fe89afce6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697521" name="1eeeb1f0-f9d3-11ef-a3bf-1fe89afce67e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  <w:p>
            <w:pPr>
              <w:spacing w:before="0" w:after="0" w:line="240" w:lineRule="auto"/>
            </w:pPr>
            <w:r>
              <w:t>Quecksilber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Elektrobuchse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9579235" name="8e5c15f0-f9d3-11ef-983a-8f178a34b9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045306" name="8e5c15f0-f9d3-11ef-983a-8f178a34b95f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DG-UG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7604783" name="9b89d860-f9d4-11ef-9c3c-01f9b3e0e4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50257" name="9b89d860-f9d4-11ef-9c3c-01f9b3e0e41d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DG-UG</w:t>
            </w:r>
          </w:p>
        </w:tc>
        <w:tc>
          <w:p>
            <w:pPr>
              <w:spacing w:before="0" w:after="0" w:line="240" w:lineRule="auto"/>
            </w:pPr>
            <w:r>
              <w:t>Sockelplatte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33406853" name="06a854a0-f9d5-11ef-b4bc-03533bdadc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116498" name="06a854a0-f9d5-11ef-b4bc-03533bdadc49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Rohrummentelung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5877574" name="c2b2a5a0-f9d6-11ef-82b2-7b1d3ff89a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872409" name="c2b2a5a0-f9d6-11ef-82b2-7b1d3ff89a01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0435073" name="1dc74c20-f9d7-11ef-bc85-27e778b4a2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706965" name="1dc74c20-f9d7-11ef-bc85-27e778b4a2d0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8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ABZ 2.0</w:t>
          </w:r>
        </w:p>
        <w:p>
          <w:pPr>
            <w:spacing w:before="0" w:after="0"/>
          </w:pPr>
          <w:r>
            <w:t>198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footer.xml" Type="http://schemas.openxmlformats.org/officeDocument/2006/relationships/footer" Id="rId18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